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068490" name="019d9003-01b5-7ca8-a595-8c7035337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692760" name="019d9003-01b5-7ca8-a595-8c70353377e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48377" name="019d902e-0d68-7526-a486-55abebefcf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035686" name="019d902e-0d68-7526-a486-55abebefcff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494277" name="019d9034-17bc-7177-9d46-d4e36053e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728106" name="019d9034-17bc-7177-9d46-d4e36053ef0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4892169" name="019d903d-0e71-7e52-a2eb-d78419cb05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763747" name="019d903d-0e71-7e52-a2eb-d78419cb053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8962497" name="019d9046-93f2-7547-a57f-c8fbed6b7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584901" name="019d9046-93f2-7547-a57f-c8fbed6b72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5703202" name="019d904c-5cec-7967-bfe5-d42976f29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014739" name="019d904c-5cec-7967-bfe5-d42976f2949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139446" name="019d904d-2513-79a8-b866-4b476b197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911602" name="019d904d-2513-79a8-b866-4b476b197cf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3500981" name="019d8fff-25ea-706a-9c1d-4d5c25755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306413" name="019d8fff-25ea-706a-9c1d-4d5c257552a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3899451" name="019d9000-3a00-7820-865a-b00e365f2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75249" name="019d9000-3a00-7820-865a-b00e365f23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5293" name="019d902e-efee-7ceb-bc6e-4d624c059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356294" name="019d902e-efee-7ceb-bc6e-4d624c05973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938785" name="019d9031-a274-75af-98fd-e11f38d82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400331" name="019d9031-a274-75af-98fd-e11f38d82dc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389271" name="019d903c-4e88-71da-b331-96b0c7712a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683696" name="019d903c-4e88-71da-b331-96b0c7712a0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9129515" name="019d9043-4e23-7bfa-a8c2-5fa4976e23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53155" name="019d9043-4e23-7bfa-a8c2-5fa4976e239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870190" name="019d902b-8a21-7f9e-a242-1e4be49fcb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20221" name="019d902b-8a21-7f9e-a242-1e4be49fcba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220205" name="019d902e-b6e2-71aa-b959-dc57cf8eb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18922" name="019d902e-b6e2-71aa-b959-dc57cf8eb2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6430083" name="019d903d-ec94-7e9f-a5d3-263f29efc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695585" name="019d903d-ec94-7e9f-a5d3-263f29efc5d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949504" name="019d9041-6fdc-76bd-bac4-6057cde85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273874" name="019d9041-6fdc-76bd-bac4-6057cde850a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5203046" name="019d9029-cfc5-70d5-bb1b-db3b4dc7e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751925" name="019d9029-cfc5-70d5-bb1b-db3b4dc7e99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4879007" name="019d903e-754b-75ee-bfd4-8defe626f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16730" name="019d903e-754b-75ee-bfd4-8defe626f0a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8669363" name="019d8ffb-4054-7b74-a3bc-900229ca29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596376" name="019d8ffb-4054-7b74-a3bc-900229ca290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2555297" name="019d8ff9-9c96-7e42-8e3f-6431338477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631336" name="019d8ff9-9c96-7e42-8e3f-6431338477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8762395" name="019d8ff5-80d4-7cd4-a40b-154681a969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128432" name="019d8ff5-80d4-7cd4-a40b-154681a969f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0403987" name="019d8ffd-6c53-7e0c-b5bd-648823860a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885878" name="019d8ffd-6c53-7e0c-b5bd-648823860ab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7437710" name="019d902a-b526-7ff9-87ad-f0a7b98f11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675662" name="019d902a-b526-7ff9-87ad-f0a7b98f119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884465" name="019d9037-88bf-7f6b-83cf-f574bc730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924419" name="019d9037-88bf-7f6b-83cf-f574bc730bf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790338" name="019d9047-71bf-7c2a-869d-abe1967ac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56303" name="019d9047-71bf-7c2a-869d-abe1967ac86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3809921" name="019d9045-1554-7437-b5a3-a6da0e086a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45577" name="019d9045-1554-7437-b5a3-a6da0e086af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3394019" name="019d9048-b542-758e-a254-193ef0319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504927" name="019d9048-b542-758e-a254-193ef031969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5794125" name="019d904a-6d52-749e-bf4f-b505cf130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95022" name="019d904a-6d52-749e-bf4f-b505cf13029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EFH.Kuppelstrasse 19 Kuppelstrasse 19, 8800 Thalwil</w:t>
          </w:r>
        </w:p>
        <w:p>
          <w:pPr>
            <w:spacing w:before="0" w:after="0"/>
          </w:pPr>
          <w:r>
            <w:t>DN 850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